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FE6E9" w14:textId="7DCCD008" w:rsidR="00DF3FB7" w:rsidRPr="005216B6" w:rsidRDefault="00000000">
      <w:pPr>
        <w:pStyle w:val="Ttulo"/>
        <w:rPr>
          <w:lang w:val="es-ES"/>
        </w:rPr>
      </w:pPr>
      <w:r w:rsidRPr="005216B6">
        <w:rPr>
          <w:lang w:val="es-ES"/>
        </w:rPr>
        <w:t xml:space="preserve">Rúbrica de Observación Sistemática </w:t>
      </w:r>
      <w:r w:rsidR="005216B6" w:rsidRPr="00811929">
        <w:rPr>
          <w:sz w:val="44"/>
          <w:szCs w:val="44"/>
          <w:lang w:val="es-ES"/>
        </w:rPr>
        <w:t xml:space="preserve">(Actitudes e </w:t>
      </w:r>
      <w:proofErr w:type="spellStart"/>
      <w:r w:rsidR="005216B6" w:rsidRPr="00811929">
        <w:rPr>
          <w:sz w:val="44"/>
          <w:szCs w:val="44"/>
          <w:lang w:val="es-ES"/>
        </w:rPr>
        <w:t>traballo</w:t>
      </w:r>
      <w:proofErr w:type="spellEnd"/>
      <w:r w:rsidR="005216B6" w:rsidRPr="00811929">
        <w:rPr>
          <w:sz w:val="44"/>
          <w:szCs w:val="44"/>
          <w:lang w:val="es-ES"/>
        </w:rPr>
        <w:t xml:space="preserve"> </w:t>
      </w:r>
      <w:r w:rsidR="00811929" w:rsidRPr="00811929">
        <w:rPr>
          <w:sz w:val="44"/>
          <w:szCs w:val="44"/>
          <w:lang w:val="es-ES"/>
        </w:rPr>
        <w:t>e coordinación grupal</w:t>
      </w:r>
      <w:r w:rsidR="005216B6" w:rsidRPr="00811929">
        <w:rPr>
          <w:sz w:val="44"/>
          <w:szCs w:val="44"/>
          <w:lang w:val="es-ES"/>
        </w:rPr>
        <w:t>)</w:t>
      </w:r>
      <w:r w:rsidRPr="00811929">
        <w:rPr>
          <w:sz w:val="44"/>
          <w:szCs w:val="44"/>
          <w:lang w:val="es-E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8"/>
        <w:gridCol w:w="1748"/>
        <w:gridCol w:w="1377"/>
        <w:gridCol w:w="1377"/>
        <w:gridCol w:w="1337"/>
        <w:gridCol w:w="1459"/>
      </w:tblGrid>
      <w:tr w:rsidR="00DF3FB7" w14:paraId="08426A08" w14:textId="77777777" w:rsidTr="00194154">
        <w:tc>
          <w:tcPr>
            <w:tcW w:w="1556" w:type="dxa"/>
          </w:tcPr>
          <w:p w14:paraId="644A3CFA" w14:textId="77777777" w:rsidR="00DF3FB7" w:rsidRDefault="00000000">
            <w:proofErr w:type="spellStart"/>
            <w:r>
              <w:t>Criterio</w:t>
            </w:r>
            <w:proofErr w:type="spellEnd"/>
          </w:p>
        </w:tc>
        <w:tc>
          <w:tcPr>
            <w:tcW w:w="1749" w:type="dxa"/>
          </w:tcPr>
          <w:p w14:paraId="0F1235D7" w14:textId="77777777" w:rsidR="00DF3FB7" w:rsidRDefault="00000000">
            <w:r>
              <w:t>4 - Excelente 🌟</w:t>
            </w:r>
          </w:p>
        </w:tc>
        <w:tc>
          <w:tcPr>
            <w:tcW w:w="1378" w:type="dxa"/>
          </w:tcPr>
          <w:p w14:paraId="48A8259D" w14:textId="77777777" w:rsidR="00DF3FB7" w:rsidRDefault="00000000">
            <w:r>
              <w:t>3 - Ben ✅</w:t>
            </w:r>
          </w:p>
        </w:tc>
        <w:tc>
          <w:tcPr>
            <w:tcW w:w="1378" w:type="dxa"/>
          </w:tcPr>
          <w:p w14:paraId="75B7CDD3" w14:textId="77777777" w:rsidR="00DF3FB7" w:rsidRDefault="00000000">
            <w:r>
              <w:t>2 - Regular ⚠️</w:t>
            </w:r>
          </w:p>
        </w:tc>
        <w:tc>
          <w:tcPr>
            <w:tcW w:w="1337" w:type="dxa"/>
          </w:tcPr>
          <w:p w14:paraId="27601708" w14:textId="77777777" w:rsidR="00DF3FB7" w:rsidRDefault="00000000">
            <w:r>
              <w:t>1 - Precisa mellora ❌</w:t>
            </w:r>
          </w:p>
        </w:tc>
        <w:tc>
          <w:tcPr>
            <w:tcW w:w="1458" w:type="dxa"/>
          </w:tcPr>
          <w:p w14:paraId="2C605FA8" w14:textId="77777777" w:rsidR="00DF3FB7" w:rsidRDefault="00000000">
            <w:r>
              <w:t>Exemplos de Actividades</w:t>
            </w:r>
          </w:p>
        </w:tc>
      </w:tr>
      <w:tr w:rsidR="00DF3FB7" w:rsidRPr="00CB1446" w14:paraId="196B3963" w14:textId="77777777" w:rsidTr="00194154">
        <w:tc>
          <w:tcPr>
            <w:tcW w:w="1556" w:type="dxa"/>
          </w:tcPr>
          <w:p w14:paraId="76EA58A5" w14:textId="77777777" w:rsidR="00DF3FB7" w:rsidRPr="00CB1446" w:rsidRDefault="00000000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1. CA1.1 / 3.1. Descubrir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propostas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artísticas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musicais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e performativas diferentes, a través da recepción activa </w:t>
            </w:r>
            <w:proofErr w:type="gramStart"/>
            <w:r w:rsidRPr="00CB1446">
              <w:rPr>
                <w:sz w:val="20"/>
                <w:szCs w:val="20"/>
                <w:lang w:val="es-ES"/>
              </w:rPr>
              <w:t>e</w:t>
            </w:r>
            <w:proofErr w:type="gramEnd"/>
            <w:r w:rsidRPr="00CB1446">
              <w:rPr>
                <w:sz w:val="20"/>
                <w:szCs w:val="20"/>
                <w:lang w:val="es-ES"/>
              </w:rPr>
              <w:t xml:space="preserve"> mostrando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curiosidade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e respecto polas mesmas.</w:t>
            </w:r>
          </w:p>
        </w:tc>
        <w:tc>
          <w:tcPr>
            <w:tcW w:w="1749" w:type="dxa"/>
          </w:tcPr>
          <w:p w14:paraId="1757A46F" w14:textId="77777777" w:rsidR="00DF3FB7" w:rsidRPr="00CB1446" w:rsidRDefault="00000000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O alumnado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amosa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moita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curiosidade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escoita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activamente, respecta as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quendas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e participa con entusiasmo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nas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propostas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1378" w:type="dxa"/>
          </w:tcPr>
          <w:p w14:paraId="184BFEC8" w14:textId="77777777" w:rsidR="00DF3FB7" w:rsidRPr="00CB1446" w:rsidRDefault="00000000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O alumnado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amosa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interese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nas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propostas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escoita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activamente, pero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nalgúns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momentos necesita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mellorar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na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participación activa.</w:t>
            </w:r>
          </w:p>
        </w:tc>
        <w:tc>
          <w:tcPr>
            <w:tcW w:w="1378" w:type="dxa"/>
          </w:tcPr>
          <w:p w14:paraId="367A0AEF" w14:textId="77777777" w:rsidR="00DF3FB7" w:rsidRPr="00CB1446" w:rsidRDefault="00000000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O alumnado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escoita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pasivamente,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amosando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pouco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interese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ou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curiosidade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1337" w:type="dxa"/>
          </w:tcPr>
          <w:p w14:paraId="03024938" w14:textId="77777777" w:rsidR="00DF3FB7" w:rsidRPr="00CB1446" w:rsidRDefault="00000000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O alumnado non participa activamente,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mostra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desinterese </w:t>
            </w:r>
            <w:proofErr w:type="gramStart"/>
            <w:r w:rsidRPr="00CB1446">
              <w:rPr>
                <w:sz w:val="20"/>
                <w:szCs w:val="20"/>
                <w:lang w:val="es-ES"/>
              </w:rPr>
              <w:t>e</w:t>
            </w:r>
            <w:proofErr w:type="gramEnd"/>
            <w:r w:rsidRPr="00CB1446">
              <w:rPr>
                <w:sz w:val="20"/>
                <w:szCs w:val="20"/>
                <w:lang w:val="es-ES"/>
              </w:rPr>
              <w:t xml:space="preserve"> non respecta as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quendas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1458" w:type="dxa"/>
          </w:tcPr>
          <w:p w14:paraId="09BFAD62" w14:textId="77777777" w:rsidR="00DF3FB7" w:rsidRPr="00CB1446" w:rsidRDefault="00000000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Exploración de músicas 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sons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do entorno do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xogo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descubrindo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ritmos 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xiros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culturais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(por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exemplo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, audición activa de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cancións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>).</w:t>
            </w:r>
          </w:p>
        </w:tc>
      </w:tr>
      <w:tr w:rsidR="00CB1446" w:rsidRPr="00CB1446" w14:paraId="7AB4CBED" w14:textId="77777777" w:rsidTr="00041E2E">
        <w:tc>
          <w:tcPr>
            <w:tcW w:w="1556" w:type="dxa"/>
          </w:tcPr>
          <w:p w14:paraId="50DF54EB" w14:textId="66C9971A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rFonts w:ascii="Segoe UI Emoji" w:hAnsi="Segoe UI Emoji" w:cs="Segoe UI Emoji"/>
                <w:sz w:val="20"/>
                <w:szCs w:val="20"/>
              </w:rPr>
              <w:t>📝</w:t>
            </w:r>
            <w:r w:rsidRPr="00CB1446">
              <w:rPr>
                <w:sz w:val="20"/>
                <w:szCs w:val="20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</w:rPr>
              <w:t>Notas</w:t>
            </w:r>
            <w:proofErr w:type="spellEnd"/>
            <w:r w:rsidRPr="00CB1446">
              <w:rPr>
                <w:sz w:val="20"/>
                <w:szCs w:val="20"/>
              </w:rPr>
              <w:t>:</w:t>
            </w:r>
          </w:p>
        </w:tc>
        <w:tc>
          <w:tcPr>
            <w:tcW w:w="7300" w:type="dxa"/>
            <w:gridSpan w:val="5"/>
          </w:tcPr>
          <w:p w14:paraId="46E92ECA" w14:textId="77777777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</w:p>
        </w:tc>
      </w:tr>
      <w:tr w:rsidR="00CB1446" w:rsidRPr="00CB1446" w14:paraId="2DEF0157" w14:textId="77777777" w:rsidTr="00194154">
        <w:tc>
          <w:tcPr>
            <w:tcW w:w="1556" w:type="dxa"/>
          </w:tcPr>
          <w:p w14:paraId="41853896" w14:textId="77777777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2. CA1.6 / CA2.7 / CA3.5 / CA4.6. Manifestar respecto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na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recepción de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propostas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artísticas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musicais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, interiorizando as normas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elementais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de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comportamento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e mostrando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unha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actitude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positiva </w:t>
            </w:r>
            <w:proofErr w:type="gramStart"/>
            <w:r w:rsidRPr="00CB1446">
              <w:rPr>
                <w:sz w:val="20"/>
                <w:szCs w:val="20"/>
                <w:lang w:val="es-ES"/>
              </w:rPr>
              <w:t>e</w:t>
            </w:r>
            <w:proofErr w:type="gramEnd"/>
            <w:r w:rsidRPr="00CB1446">
              <w:rPr>
                <w:sz w:val="20"/>
                <w:szCs w:val="20"/>
                <w:lang w:val="es-ES"/>
              </w:rPr>
              <w:t xml:space="preserve"> empática cara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á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expresión de ideas,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sentimentos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emocións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dos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lastRenderedPageBreak/>
              <w:t>demais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1749" w:type="dxa"/>
          </w:tcPr>
          <w:p w14:paraId="2ED8B4D6" w14:textId="77777777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lastRenderedPageBreak/>
              <w:t xml:space="preserve">O alumnado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sempre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respecta as normas,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amosa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unha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actitude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empática </w:t>
            </w:r>
            <w:proofErr w:type="gramStart"/>
            <w:r w:rsidRPr="00CB1446">
              <w:rPr>
                <w:sz w:val="20"/>
                <w:szCs w:val="20"/>
                <w:lang w:val="es-ES"/>
              </w:rPr>
              <w:t>e</w:t>
            </w:r>
            <w:proofErr w:type="gramEnd"/>
            <w:r w:rsidRPr="00CB1446">
              <w:rPr>
                <w:sz w:val="20"/>
                <w:szCs w:val="20"/>
                <w:lang w:val="es-ES"/>
              </w:rPr>
              <w:t xml:space="preserve"> positiva cara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ás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propostas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compañeiros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1378" w:type="dxa"/>
          </w:tcPr>
          <w:p w14:paraId="4A9E4BE9" w14:textId="77777777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O alumnado respecta as normas 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amosa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unha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actitude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positiva, pero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nalgúns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momentos precisa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mellorar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na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empatía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ou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na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actitude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1378" w:type="dxa"/>
          </w:tcPr>
          <w:p w14:paraId="35D2FF23" w14:textId="77777777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O alumnado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mostra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falta de respecto cara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ás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propostas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ou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compañeiros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, e a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súa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actitude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non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sempre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é positiva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ou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empática.</w:t>
            </w:r>
          </w:p>
        </w:tc>
        <w:tc>
          <w:tcPr>
            <w:tcW w:w="1337" w:type="dxa"/>
          </w:tcPr>
          <w:p w14:paraId="7A92C537" w14:textId="77777777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O alumnado non respecta as normas, ten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actitude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negativa </w:t>
            </w:r>
            <w:proofErr w:type="gramStart"/>
            <w:r w:rsidRPr="00CB1446">
              <w:rPr>
                <w:sz w:val="20"/>
                <w:szCs w:val="20"/>
                <w:lang w:val="es-ES"/>
              </w:rPr>
              <w:t>e</w:t>
            </w:r>
            <w:proofErr w:type="gramEnd"/>
            <w:r w:rsidRPr="00CB1446">
              <w:rPr>
                <w:sz w:val="20"/>
                <w:szCs w:val="20"/>
                <w:lang w:val="es-ES"/>
              </w:rPr>
              <w:t xml:space="preserve"> carece de empatía cara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aos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demais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1458" w:type="dxa"/>
          </w:tcPr>
          <w:p w14:paraId="6BA4D793" w14:textId="77777777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Cooperación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nas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actividades, como por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exemplo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, en tarefas de reflexión sobre a música e a interpretación,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facendo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preguntas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ou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respectando a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quenda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de falar.</w:t>
            </w:r>
          </w:p>
        </w:tc>
      </w:tr>
      <w:tr w:rsidR="00CB1446" w:rsidRPr="00CB1446" w14:paraId="07BCDFF0" w14:textId="77777777" w:rsidTr="000E5F9A">
        <w:tc>
          <w:tcPr>
            <w:tcW w:w="1556" w:type="dxa"/>
          </w:tcPr>
          <w:p w14:paraId="4A2211F8" w14:textId="4A9A989E" w:rsidR="00CB1446" w:rsidRPr="00194154" w:rsidRDefault="00CB1446" w:rsidP="00CB1446">
            <w:pPr>
              <w:rPr>
                <w:lang w:val="es-ES"/>
              </w:rPr>
            </w:pP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r>
              <w:t>Notas</w:t>
            </w:r>
            <w:proofErr w:type="spellEnd"/>
            <w:r>
              <w:t>:</w:t>
            </w:r>
          </w:p>
        </w:tc>
        <w:tc>
          <w:tcPr>
            <w:tcW w:w="7300" w:type="dxa"/>
            <w:gridSpan w:val="5"/>
          </w:tcPr>
          <w:p w14:paraId="140B11F7" w14:textId="4A178CE0" w:rsidR="00CB1446" w:rsidRPr="00194154" w:rsidRDefault="00CB1446" w:rsidP="00CB1446">
            <w:pPr>
              <w:rPr>
                <w:lang w:val="es-ES"/>
              </w:rPr>
            </w:pPr>
          </w:p>
        </w:tc>
      </w:tr>
      <w:tr w:rsidR="00CB1446" w:rsidRPr="00CB1446" w14:paraId="56A0AF6B" w14:textId="77777777" w:rsidTr="00194154">
        <w:tc>
          <w:tcPr>
            <w:tcW w:w="1556" w:type="dxa"/>
          </w:tcPr>
          <w:p w14:paraId="45131F7A" w14:textId="77777777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3. CE2.4 / 4.3. Participar de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maneira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guiada no deseño de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producións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musicais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elementais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traballando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de forma colaborativa a través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dun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enfoque coeducativo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baseado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na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igualdade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e no respecto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á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diversidade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1749" w:type="dxa"/>
          </w:tcPr>
          <w:p w14:paraId="09AB5FFE" w14:textId="77777777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O alumnado participa activamente 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traballa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en equipo de forma excelente, respectando ideas 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propostas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dos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compañeiros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1378" w:type="dxa"/>
          </w:tcPr>
          <w:p w14:paraId="0E8E507E" w14:textId="77777777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O alumnado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traballa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ben en equipo, respecta a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diversidade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, pero pode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mellorar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a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súa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participación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nalgunhas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tarefas colaborativas.</w:t>
            </w:r>
          </w:p>
        </w:tc>
        <w:tc>
          <w:tcPr>
            <w:tcW w:w="1378" w:type="dxa"/>
          </w:tcPr>
          <w:p w14:paraId="04B2B49D" w14:textId="77777777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O alumnado ten dificultades para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traballar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en equipo, respectar a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diversidade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xestionar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as tarefas colaborativas.</w:t>
            </w:r>
          </w:p>
        </w:tc>
        <w:tc>
          <w:tcPr>
            <w:tcW w:w="1337" w:type="dxa"/>
          </w:tcPr>
          <w:p w14:paraId="56C79F69" w14:textId="77777777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O alumnado non participa activamente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nas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tarefas colaborativas </w:t>
            </w:r>
            <w:proofErr w:type="gramStart"/>
            <w:r w:rsidRPr="00CB1446">
              <w:rPr>
                <w:sz w:val="20"/>
                <w:szCs w:val="20"/>
                <w:lang w:val="es-ES"/>
              </w:rPr>
              <w:t>e</w:t>
            </w:r>
            <w:proofErr w:type="gramEnd"/>
            <w:r w:rsidRPr="00CB1446">
              <w:rPr>
                <w:sz w:val="20"/>
                <w:szCs w:val="20"/>
                <w:lang w:val="es-ES"/>
              </w:rPr>
              <w:t xml:space="preserve"> non respecta as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propostas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dos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demais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1458" w:type="dxa"/>
          </w:tcPr>
          <w:p w14:paraId="433B57B6" w14:textId="77777777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Colaboración en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minixogos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ou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actividades de grupo, como completar secuencias rítmicas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ou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resolver problemas de equipo (por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exemplo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xiros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colaborativos, como montar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unha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pequena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produción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>).</w:t>
            </w:r>
          </w:p>
        </w:tc>
      </w:tr>
      <w:tr w:rsidR="00CB1446" w:rsidRPr="00CB1446" w14:paraId="1900F1EA" w14:textId="77777777" w:rsidTr="00A219CA">
        <w:tc>
          <w:tcPr>
            <w:tcW w:w="1556" w:type="dxa"/>
          </w:tcPr>
          <w:p w14:paraId="7F09582C" w14:textId="7FDDB119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rFonts w:ascii="Segoe UI Emoji" w:hAnsi="Segoe UI Emoji" w:cs="Segoe UI Emoji"/>
                <w:sz w:val="20"/>
                <w:szCs w:val="20"/>
              </w:rPr>
              <w:t>📝</w:t>
            </w:r>
            <w:r w:rsidRPr="00CB1446">
              <w:rPr>
                <w:sz w:val="20"/>
                <w:szCs w:val="20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</w:rPr>
              <w:t>Notas</w:t>
            </w:r>
            <w:proofErr w:type="spellEnd"/>
            <w:r w:rsidRPr="00CB1446">
              <w:rPr>
                <w:sz w:val="20"/>
                <w:szCs w:val="20"/>
              </w:rPr>
              <w:t>:</w:t>
            </w:r>
          </w:p>
        </w:tc>
        <w:tc>
          <w:tcPr>
            <w:tcW w:w="7300" w:type="dxa"/>
            <w:gridSpan w:val="5"/>
          </w:tcPr>
          <w:p w14:paraId="672BDE6D" w14:textId="77777777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</w:p>
        </w:tc>
      </w:tr>
      <w:tr w:rsidR="00CB1446" w:rsidRPr="00CB1446" w14:paraId="28D03FEB" w14:textId="77777777" w:rsidTr="00194154">
        <w:tc>
          <w:tcPr>
            <w:tcW w:w="1556" w:type="dxa"/>
          </w:tcPr>
          <w:p w14:paraId="6D766E97" w14:textId="77777777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4. CE2.5 / 4.4. Tomar parte no proceso cooperativo de creación de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producións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culturais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e artísticas, utilizando elementos básicos do lenguaje musical </w:t>
            </w:r>
            <w:proofErr w:type="gramStart"/>
            <w:r w:rsidRPr="00CB1446">
              <w:rPr>
                <w:sz w:val="20"/>
                <w:szCs w:val="20"/>
                <w:lang w:val="es-ES"/>
              </w:rPr>
              <w:t>e</w:t>
            </w:r>
            <w:proofErr w:type="gramEnd"/>
            <w:r w:rsidRPr="00CB1446">
              <w:rPr>
                <w:sz w:val="20"/>
                <w:szCs w:val="20"/>
                <w:lang w:val="es-ES"/>
              </w:rPr>
              <w:t xml:space="preserve"> da expresión corporal.</w:t>
            </w:r>
          </w:p>
        </w:tc>
        <w:tc>
          <w:tcPr>
            <w:tcW w:w="1749" w:type="dxa"/>
          </w:tcPr>
          <w:p w14:paraId="737D8512" w14:textId="77777777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O alumnado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contribúe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significativamente á creación cooperativa, utilizando adecuadamente </w:t>
            </w:r>
            <w:proofErr w:type="gramStart"/>
            <w:r w:rsidRPr="00CB1446">
              <w:rPr>
                <w:sz w:val="20"/>
                <w:szCs w:val="20"/>
                <w:lang w:val="es-ES"/>
              </w:rPr>
              <w:t>as técnicas</w:t>
            </w:r>
            <w:proofErr w:type="gramEnd"/>
            <w:r w:rsidRPr="00CB1446">
              <w:rPr>
                <w:sz w:val="20"/>
                <w:szCs w:val="20"/>
                <w:lang w:val="es-ES"/>
              </w:rPr>
              <w:t xml:space="preserve"> aprendidas e coordinándose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axeitadamente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cos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compañeiros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1378" w:type="dxa"/>
          </w:tcPr>
          <w:p w14:paraId="31670B3C" w14:textId="77777777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O alumnado participa no proceso cooperativo </w:t>
            </w:r>
            <w:proofErr w:type="gramStart"/>
            <w:r w:rsidRPr="00CB1446">
              <w:rPr>
                <w:sz w:val="20"/>
                <w:szCs w:val="20"/>
                <w:lang w:val="es-ES"/>
              </w:rPr>
              <w:t>e</w:t>
            </w:r>
            <w:proofErr w:type="gramEnd"/>
            <w:r w:rsidRPr="00CB1446">
              <w:rPr>
                <w:sz w:val="20"/>
                <w:szCs w:val="20"/>
                <w:lang w:val="es-ES"/>
              </w:rPr>
              <w:t xml:space="preserve"> usa os recursos de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maneira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adecuada, pero a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súa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participación pode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mellorar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nalgúns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aspectos.</w:t>
            </w:r>
          </w:p>
        </w:tc>
        <w:tc>
          <w:tcPr>
            <w:tcW w:w="1378" w:type="dxa"/>
          </w:tcPr>
          <w:p w14:paraId="5926D4D6" w14:textId="77777777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O alumnado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mostra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dificultade para usar os recursos 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traballar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de forma cooperativa, e a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súa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contribución é mínima.</w:t>
            </w:r>
          </w:p>
        </w:tc>
        <w:tc>
          <w:tcPr>
            <w:tcW w:w="1337" w:type="dxa"/>
          </w:tcPr>
          <w:p w14:paraId="41BFFFFE" w14:textId="77777777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O alumnado non participa no proceso cooperativo </w:t>
            </w:r>
            <w:proofErr w:type="gramStart"/>
            <w:r w:rsidRPr="00CB1446">
              <w:rPr>
                <w:sz w:val="20"/>
                <w:szCs w:val="20"/>
                <w:lang w:val="es-ES"/>
              </w:rPr>
              <w:t>e</w:t>
            </w:r>
            <w:proofErr w:type="gramEnd"/>
            <w:r w:rsidRPr="00CB1446">
              <w:rPr>
                <w:sz w:val="20"/>
                <w:szCs w:val="20"/>
                <w:lang w:val="es-ES"/>
              </w:rPr>
              <w:t xml:space="preserve"> non utiliza as técnicas aprendidas de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maneira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adecuada.</w:t>
            </w:r>
          </w:p>
        </w:tc>
        <w:tc>
          <w:tcPr>
            <w:tcW w:w="1458" w:type="dxa"/>
          </w:tcPr>
          <w:p w14:paraId="7DCC7C7A" w14:textId="4B883D8C" w:rsidR="00CB1446" w:rsidRPr="00CB1446" w:rsidRDefault="00CB1446" w:rsidP="00CB1446">
            <w:pPr>
              <w:rPr>
                <w:sz w:val="20"/>
                <w:szCs w:val="20"/>
                <w:lang w:val="es-ES"/>
              </w:rPr>
            </w:pPr>
            <w:r w:rsidRPr="00CB1446">
              <w:rPr>
                <w:sz w:val="20"/>
                <w:szCs w:val="20"/>
                <w:lang w:val="es-ES"/>
              </w:rPr>
              <w:t xml:space="preserve">Actividades de danza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ou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interpretación de escenas, como o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traballo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de coordinación, de ritmo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ou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o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emprego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 adecuado das técnicas (por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exemplo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 xml:space="preserve">, “Danza do </w:t>
            </w:r>
            <w:proofErr w:type="spellStart"/>
            <w:r w:rsidRPr="00CB1446">
              <w:rPr>
                <w:sz w:val="20"/>
                <w:szCs w:val="20"/>
                <w:lang w:val="es-ES"/>
              </w:rPr>
              <w:t>Caldeiro</w:t>
            </w:r>
            <w:proofErr w:type="spellEnd"/>
            <w:r w:rsidRPr="00CB1446">
              <w:rPr>
                <w:sz w:val="20"/>
                <w:szCs w:val="20"/>
                <w:lang w:val="es-ES"/>
              </w:rPr>
              <w:t>”).</w:t>
            </w:r>
          </w:p>
        </w:tc>
      </w:tr>
      <w:tr w:rsidR="00CB1446" w:rsidRPr="00CB1446" w14:paraId="54159923" w14:textId="77777777" w:rsidTr="00D17627">
        <w:tc>
          <w:tcPr>
            <w:tcW w:w="1556" w:type="dxa"/>
          </w:tcPr>
          <w:p w14:paraId="37B9893B" w14:textId="04537B24" w:rsidR="00CB1446" w:rsidRPr="00194154" w:rsidRDefault="00CB1446" w:rsidP="00CB1446">
            <w:pPr>
              <w:rPr>
                <w:lang w:val="es-ES"/>
              </w:rPr>
            </w:pP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r>
              <w:t>Notas</w:t>
            </w:r>
            <w:proofErr w:type="spellEnd"/>
            <w:r>
              <w:t>:</w:t>
            </w:r>
          </w:p>
        </w:tc>
        <w:tc>
          <w:tcPr>
            <w:tcW w:w="7300" w:type="dxa"/>
            <w:gridSpan w:val="5"/>
          </w:tcPr>
          <w:p w14:paraId="7A922801" w14:textId="77777777" w:rsidR="00CB1446" w:rsidRPr="00194154" w:rsidRDefault="00CB1446" w:rsidP="00CB1446">
            <w:pPr>
              <w:rPr>
                <w:lang w:val="es-ES"/>
              </w:rPr>
            </w:pPr>
          </w:p>
        </w:tc>
      </w:tr>
    </w:tbl>
    <w:p w14:paraId="61587871" w14:textId="77777777" w:rsidR="00194154" w:rsidRPr="00AD4F24" w:rsidRDefault="00194154" w:rsidP="00194154">
      <w:pPr>
        <w:rPr>
          <w:lang w:val="es-ES"/>
        </w:rPr>
      </w:pPr>
      <w:r w:rsidRPr="00AD4F24">
        <w:rPr>
          <w:lang w:val="es-ES"/>
        </w:rPr>
        <w:t xml:space="preserve">Esta rúbrica serve para avaliar de forma continua a </w:t>
      </w:r>
      <w:proofErr w:type="spellStart"/>
      <w:r w:rsidRPr="00AD4F24">
        <w:rPr>
          <w:lang w:val="es-ES"/>
        </w:rPr>
        <w:t>actitude</w:t>
      </w:r>
      <w:proofErr w:type="spellEnd"/>
      <w:r w:rsidRPr="00AD4F24">
        <w:rPr>
          <w:lang w:val="es-ES"/>
        </w:rPr>
        <w:t xml:space="preserve"> do alumnado en relación </w:t>
      </w:r>
      <w:proofErr w:type="spellStart"/>
      <w:r w:rsidRPr="00AD4F24">
        <w:rPr>
          <w:lang w:val="es-ES"/>
        </w:rPr>
        <w:t>co</w:t>
      </w:r>
      <w:proofErr w:type="spellEnd"/>
      <w:r w:rsidRPr="00AD4F24">
        <w:rPr>
          <w:lang w:val="es-ES"/>
        </w:rPr>
        <w:t xml:space="preserve"> respecto, a expresión espontánea de </w:t>
      </w:r>
      <w:proofErr w:type="spellStart"/>
      <w:r w:rsidRPr="00AD4F24">
        <w:rPr>
          <w:lang w:val="es-ES"/>
        </w:rPr>
        <w:t>emocións</w:t>
      </w:r>
      <w:proofErr w:type="spellEnd"/>
      <w:r w:rsidRPr="00AD4F24">
        <w:rPr>
          <w:lang w:val="es-ES"/>
        </w:rPr>
        <w:t xml:space="preserve"> e ideas sobre a música e a manifestación de gustos </w:t>
      </w:r>
      <w:proofErr w:type="spellStart"/>
      <w:proofErr w:type="gramStart"/>
      <w:r w:rsidRPr="00AD4F24">
        <w:rPr>
          <w:lang w:val="es-ES"/>
        </w:rPr>
        <w:t>e</w:t>
      </w:r>
      <w:proofErr w:type="spellEnd"/>
      <w:proofErr w:type="gramEnd"/>
      <w:r w:rsidRPr="00AD4F24">
        <w:rPr>
          <w:lang w:val="es-ES"/>
        </w:rPr>
        <w:t xml:space="preserve"> preferencias </w:t>
      </w:r>
      <w:proofErr w:type="spellStart"/>
      <w:r w:rsidRPr="00AD4F24">
        <w:rPr>
          <w:lang w:val="es-ES"/>
        </w:rPr>
        <w:t>musicais</w:t>
      </w:r>
      <w:proofErr w:type="spellEnd"/>
      <w:r w:rsidRPr="00AD4F24">
        <w:rPr>
          <w:lang w:val="es-ES"/>
        </w:rPr>
        <w:t xml:space="preserve">. Acompaña un </w:t>
      </w:r>
      <w:proofErr w:type="spellStart"/>
      <w:r w:rsidRPr="00AD4F24">
        <w:rPr>
          <w:lang w:val="es-ES"/>
        </w:rPr>
        <w:t>espazo</w:t>
      </w:r>
      <w:proofErr w:type="spellEnd"/>
      <w:r w:rsidRPr="00AD4F24">
        <w:rPr>
          <w:lang w:val="es-ES"/>
        </w:rPr>
        <w:t xml:space="preserve"> de diario anecdótico para </w:t>
      </w:r>
      <w:proofErr w:type="spellStart"/>
      <w:r w:rsidRPr="00AD4F24">
        <w:rPr>
          <w:lang w:val="es-ES"/>
        </w:rPr>
        <w:t>recoller</w:t>
      </w:r>
      <w:proofErr w:type="spellEnd"/>
      <w:r w:rsidRPr="00AD4F24">
        <w:rPr>
          <w:lang w:val="es-ES"/>
        </w:rPr>
        <w:t xml:space="preserve"> </w:t>
      </w:r>
      <w:proofErr w:type="spellStart"/>
      <w:r w:rsidRPr="00AD4F24">
        <w:rPr>
          <w:lang w:val="es-ES"/>
        </w:rPr>
        <w:t>observacións</w:t>
      </w:r>
      <w:proofErr w:type="spellEnd"/>
      <w:r w:rsidRPr="00AD4F24">
        <w:rPr>
          <w:lang w:val="es-ES"/>
        </w:rPr>
        <w:t xml:space="preserve"> específicas de cada </w:t>
      </w:r>
      <w:proofErr w:type="spellStart"/>
      <w:r w:rsidRPr="00AD4F24">
        <w:rPr>
          <w:lang w:val="es-ES"/>
        </w:rPr>
        <w:t>estudante</w:t>
      </w:r>
      <w:proofErr w:type="spellEnd"/>
      <w:r w:rsidRPr="00AD4F24">
        <w:rPr>
          <w:lang w:val="es-ES"/>
        </w:rPr>
        <w:t>.</w:t>
      </w:r>
      <w:r w:rsidRPr="00AD4F24">
        <w:rPr>
          <w:lang w:val="es-ES"/>
        </w:rPr>
        <w:br/>
      </w:r>
    </w:p>
    <w:p w14:paraId="1A1160BE" w14:textId="77777777" w:rsidR="00194154" w:rsidRPr="00AD4F24" w:rsidRDefault="00194154" w:rsidP="00194154">
      <w:pPr>
        <w:rPr>
          <w:lang w:val="es-ES"/>
        </w:rPr>
      </w:pPr>
      <w:r w:rsidRPr="00AD4F24">
        <w:rPr>
          <w:lang w:val="es-ES"/>
        </w:rPr>
        <w:lastRenderedPageBreak/>
        <w:t xml:space="preserve">INSTRUMENTO DE AVALIACIÓN: Observación continua e </w:t>
      </w:r>
      <w:proofErr w:type="spellStart"/>
      <w:r w:rsidRPr="00AD4F24">
        <w:rPr>
          <w:lang w:val="es-ES"/>
        </w:rPr>
        <w:t>rexistro</w:t>
      </w:r>
      <w:proofErr w:type="spellEnd"/>
      <w:r w:rsidRPr="00AD4F24">
        <w:rPr>
          <w:lang w:val="es-ES"/>
        </w:rPr>
        <w:t xml:space="preserve"> anecdótico.</w:t>
      </w:r>
    </w:p>
    <w:p w14:paraId="09E08965" w14:textId="76430B84" w:rsidR="00194154" w:rsidRPr="00AD4F24" w:rsidRDefault="00194154" w:rsidP="00194154">
      <w:pPr>
        <w:rPr>
          <w:lang w:val="es-ES"/>
        </w:rPr>
      </w:pPr>
      <w:r w:rsidRPr="00AD4F24">
        <w:rPr>
          <w:lang w:val="es-ES"/>
        </w:rPr>
        <w:t xml:space="preserve">MOMENTO DE RECOLLIDA: Durante todo o proceso, anotando </w:t>
      </w:r>
      <w:proofErr w:type="spellStart"/>
      <w:r w:rsidRPr="00AD4F24">
        <w:rPr>
          <w:lang w:val="es-ES"/>
        </w:rPr>
        <w:t>reaccións</w:t>
      </w:r>
      <w:proofErr w:type="spellEnd"/>
      <w:r w:rsidRPr="00AD4F24">
        <w:rPr>
          <w:lang w:val="es-ES"/>
        </w:rPr>
        <w:t xml:space="preserve"> espontáneas.</w:t>
      </w:r>
      <w:r w:rsidRPr="00AD4F24">
        <w:rPr>
          <w:lang w:val="es-ES"/>
        </w:rPr>
        <w:br/>
      </w:r>
    </w:p>
    <w:p w14:paraId="0603A1B1" w14:textId="77777777" w:rsidR="00194154" w:rsidRDefault="00194154" w:rsidP="00194154">
      <w:r>
        <w:t>**</w:t>
      </w:r>
      <w:proofErr w:type="spellStart"/>
      <w:r>
        <w:t>Observacións</w:t>
      </w:r>
      <w:proofErr w:type="spellEnd"/>
      <w:r>
        <w:t xml:space="preserve"> </w:t>
      </w:r>
      <w:proofErr w:type="spellStart"/>
      <w:proofErr w:type="gramStart"/>
      <w:r>
        <w:t>xerais</w:t>
      </w:r>
      <w:proofErr w:type="spellEnd"/>
      <w:r>
        <w:t>:*</w:t>
      </w:r>
      <w:proofErr w:type="gramEnd"/>
      <w:r>
        <w:t>*</w:t>
      </w:r>
    </w:p>
    <w:p w14:paraId="545EA70A" w14:textId="77777777" w:rsidR="00194154" w:rsidRDefault="00194154" w:rsidP="00194154">
      <w:r>
        <w:t>______________________________________________________________________________________________________</w:t>
      </w:r>
    </w:p>
    <w:p w14:paraId="4E3B1D1F" w14:textId="77777777" w:rsidR="00194154" w:rsidRDefault="00194154" w:rsidP="00194154">
      <w:r>
        <w:t>______________________________________________________________________________________________________</w:t>
      </w:r>
    </w:p>
    <w:p w14:paraId="4CD91D15" w14:textId="77777777" w:rsidR="00194154" w:rsidRDefault="00194154" w:rsidP="00194154">
      <w:r>
        <w:t>______________________________________________________________________________________________________</w:t>
      </w:r>
    </w:p>
    <w:p w14:paraId="403D7AE8" w14:textId="77777777" w:rsidR="00194154" w:rsidRDefault="00194154" w:rsidP="00194154">
      <w:r>
        <w:t>______________________________________________________________________________________________________</w:t>
      </w:r>
    </w:p>
    <w:p w14:paraId="11A0ECAD" w14:textId="77777777" w:rsidR="00194154" w:rsidRDefault="00194154" w:rsidP="00194154">
      <w:r>
        <w:t>______________________________________________________________________________________________________</w:t>
      </w:r>
    </w:p>
    <w:p w14:paraId="65A46CE1" w14:textId="77777777" w:rsidR="00194154" w:rsidRDefault="00194154" w:rsidP="00194154">
      <w:r>
        <w:t>______________________________________________________________________________________________________</w:t>
      </w:r>
    </w:p>
    <w:p w14:paraId="6FF1F13E" w14:textId="77777777" w:rsidR="00194154" w:rsidRDefault="00194154" w:rsidP="00194154">
      <w:r>
        <w:t>______________________________________________________________________________________________________</w:t>
      </w:r>
    </w:p>
    <w:p w14:paraId="2FC0BAE1" w14:textId="77777777" w:rsidR="00194154" w:rsidRDefault="00194154" w:rsidP="00194154">
      <w:r>
        <w:t>______________________________________________________________________________________________________</w:t>
      </w:r>
    </w:p>
    <w:p w14:paraId="0FCE1E30" w14:textId="77777777" w:rsidR="00194154" w:rsidRDefault="00194154" w:rsidP="00194154">
      <w:r>
        <w:t>______________________________________________________________________________________________________</w:t>
      </w:r>
    </w:p>
    <w:p w14:paraId="7168BFBF" w14:textId="77777777" w:rsidR="00194154" w:rsidRDefault="00194154" w:rsidP="00194154">
      <w:r>
        <w:t>______________________________________________________________________________________________________</w:t>
      </w:r>
    </w:p>
    <w:p w14:paraId="5A90F7F3" w14:textId="77777777" w:rsidR="00194154" w:rsidRDefault="00194154" w:rsidP="00194154">
      <w:r>
        <w:t>______________________________________________________________________________________________________</w:t>
      </w:r>
    </w:p>
    <w:p w14:paraId="0684FEF8" w14:textId="77777777" w:rsidR="00194154" w:rsidRDefault="00194154" w:rsidP="00194154">
      <w:r>
        <w:t>______________________________________________________________________________________________________</w:t>
      </w:r>
    </w:p>
    <w:p w14:paraId="373633D4" w14:textId="77777777" w:rsidR="00194154" w:rsidRDefault="00194154" w:rsidP="00194154">
      <w:r>
        <w:t>______________________________________________________________________________________________________</w:t>
      </w:r>
    </w:p>
    <w:p w14:paraId="356F2DA6" w14:textId="77777777" w:rsidR="00194154" w:rsidRDefault="00194154" w:rsidP="00194154">
      <w:r>
        <w:t>______________________________________________________________________________________________________</w:t>
      </w:r>
    </w:p>
    <w:p w14:paraId="053706C9" w14:textId="77777777" w:rsidR="00194154" w:rsidRDefault="00194154" w:rsidP="00194154">
      <w:r>
        <w:t>______________________________________________________________________________________________________</w:t>
      </w:r>
    </w:p>
    <w:p w14:paraId="75F7C428" w14:textId="6F8677C1" w:rsidR="00194154" w:rsidRPr="00194154" w:rsidRDefault="00194154" w:rsidP="00194154">
      <w:r>
        <w:t>______________________________________________________________________________________________________</w:t>
      </w:r>
    </w:p>
    <w:sectPr w:rsidR="00194154" w:rsidRPr="0019415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75549152">
    <w:abstractNumId w:val="8"/>
  </w:num>
  <w:num w:numId="2" w16cid:durableId="360471116">
    <w:abstractNumId w:val="6"/>
  </w:num>
  <w:num w:numId="3" w16cid:durableId="1210414900">
    <w:abstractNumId w:val="5"/>
  </w:num>
  <w:num w:numId="4" w16cid:durableId="2092658522">
    <w:abstractNumId w:val="4"/>
  </w:num>
  <w:num w:numId="5" w16cid:durableId="518206140">
    <w:abstractNumId w:val="7"/>
  </w:num>
  <w:num w:numId="6" w16cid:durableId="1205828155">
    <w:abstractNumId w:val="3"/>
  </w:num>
  <w:num w:numId="7" w16cid:durableId="807238293">
    <w:abstractNumId w:val="2"/>
  </w:num>
  <w:num w:numId="8" w16cid:durableId="609123203">
    <w:abstractNumId w:val="1"/>
  </w:num>
  <w:num w:numId="9" w16cid:durableId="884827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94154"/>
    <w:rsid w:val="0029639D"/>
    <w:rsid w:val="00326F90"/>
    <w:rsid w:val="005216B6"/>
    <w:rsid w:val="00811929"/>
    <w:rsid w:val="00AA1D8D"/>
    <w:rsid w:val="00B47730"/>
    <w:rsid w:val="00BC30B5"/>
    <w:rsid w:val="00CB0664"/>
    <w:rsid w:val="00CB1446"/>
    <w:rsid w:val="00DF3FB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63DFA0"/>
  <w14:defaultImageDpi w14:val="300"/>
  <w15:docId w15:val="{DFFA7EA4-568E-495B-ACE1-40E5FF279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Noé Rañón</cp:lastModifiedBy>
  <cp:revision>5</cp:revision>
  <dcterms:created xsi:type="dcterms:W3CDTF">2013-12-23T23:15:00Z</dcterms:created>
  <dcterms:modified xsi:type="dcterms:W3CDTF">2025-03-14T18:25:00Z</dcterms:modified>
  <cp:category/>
</cp:coreProperties>
</file>